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Dachgeschoss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85775721" name="2b623a06-36dc-460a-bbe3-f07452cb24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4321378" name="2b623a06-36dc-460a-bbe3-f07452cb24d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44005120" name="1d2b1fb1-8684-4952-89fe-7727696669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1832570" name="1d2b1fb1-8684-4952-89fe-77276966698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 </w:t>
          </w:r>
        </w:p>
        <w:p>
          <w:pPr>
            <w:spacing w:before="0" w:after="0"/>
          </w:pPr>
          <w:r>
            <w:t>DN 1122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